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F7973" w14:textId="243BC95E" w:rsidR="003B30D4" w:rsidRPr="00FE5B8C" w:rsidRDefault="00000000" w:rsidP="00FE5B8C">
      <w:pPr>
        <w:jc w:val="center"/>
        <w:rPr>
          <w:rStyle w:val="Strong"/>
          <w:b w:val="0"/>
          <w:bCs w:val="0"/>
        </w:rPr>
      </w:pPr>
      <w:r w:rsidRPr="00FE5B8C">
        <w:rPr>
          <w:rStyle w:val="Strong"/>
          <w:sz w:val="32"/>
          <w:szCs w:val="32"/>
        </w:rPr>
        <w:t>RAJIV SARNA</w:t>
      </w:r>
      <w:r w:rsidR="007839BE">
        <w:rPr>
          <w:rStyle w:val="Strong"/>
          <w:sz w:val="32"/>
          <w:szCs w:val="32"/>
        </w:rPr>
        <w:br/>
      </w:r>
      <w:r w:rsidR="007839BE" w:rsidRPr="007839BE">
        <w:rPr>
          <w:rStyle w:val="Strong"/>
          <w:rFonts w:ascii="Apple Color Emoji" w:hAnsi="Apple Color Emoji" w:cs="Apple Color Emoji"/>
          <w:b w:val="0"/>
          <w:bCs w:val="0"/>
          <w:sz w:val="28"/>
          <w:szCs w:val="28"/>
        </w:rPr>
        <w:t>🌐</w:t>
      </w:r>
      <w:r w:rsidR="007839BE" w:rsidRPr="007839BE">
        <w:rPr>
          <w:rStyle w:val="Strong"/>
          <w:b w:val="0"/>
          <w:bCs w:val="0"/>
          <w:sz w:val="28"/>
          <w:szCs w:val="28"/>
        </w:rPr>
        <w:t xml:space="preserve"> </w:t>
      </w:r>
      <w:r w:rsidR="007839BE" w:rsidRPr="007839BE">
        <w:rPr>
          <w:rStyle w:val="Strong"/>
          <w:sz w:val="36"/>
          <w:szCs w:val="36"/>
        </w:rPr>
        <w:t>https://rajivsarna.com</w:t>
      </w:r>
      <w:r w:rsidRPr="00FE5B8C">
        <w:rPr>
          <w:rStyle w:val="Strong"/>
          <w:b w:val="0"/>
          <w:bCs w:val="0"/>
        </w:rPr>
        <w:br/>
        <w:t>Principal Product Designer</w:t>
      </w:r>
      <w:r w:rsidR="000258E4" w:rsidRPr="00FE5B8C">
        <w:rPr>
          <w:rStyle w:val="Strong"/>
          <w:b w:val="0"/>
          <w:bCs w:val="0"/>
        </w:rPr>
        <w:t>,</w:t>
      </w:r>
      <w:r w:rsidRPr="00FE5B8C">
        <w:rPr>
          <w:rStyle w:val="Strong"/>
          <w:b w:val="0"/>
          <w:bCs w:val="0"/>
        </w:rPr>
        <w:t xml:space="preserve"> Design Systems &amp; Experience Architecture</w:t>
      </w:r>
    </w:p>
    <w:p w14:paraId="30146AEC" w14:textId="61E49DD6" w:rsidR="007839BE" w:rsidRDefault="00000000" w:rsidP="007839BE">
      <w:pPr>
        <w:jc w:val="center"/>
        <w:rPr>
          <w:rStyle w:val="Strong"/>
          <w:b w:val="0"/>
          <w:bCs w:val="0"/>
        </w:rPr>
      </w:pPr>
      <w:r w:rsidRPr="00FE5B8C">
        <w:rPr>
          <w:rStyle w:val="Strong"/>
          <w:b w:val="0"/>
          <w:bCs w:val="0"/>
        </w:rPr>
        <w:t xml:space="preserve">Richmond Hill, ON | +1 </w:t>
      </w:r>
      <w:r w:rsidRPr="002241F6">
        <w:rPr>
          <w:rStyle w:val="Strong"/>
        </w:rPr>
        <w:t>647-228-6351</w:t>
      </w:r>
      <w:r w:rsidR="002241F6">
        <w:rPr>
          <w:rStyle w:val="Strong"/>
          <w:b w:val="0"/>
          <w:bCs w:val="0"/>
        </w:rPr>
        <w:t xml:space="preserve"> or </w:t>
      </w:r>
      <w:r w:rsidR="002241F6" w:rsidRPr="002241F6">
        <w:rPr>
          <w:rStyle w:val="Strong"/>
        </w:rPr>
        <w:t>647-888-0373</w:t>
      </w:r>
      <w:r w:rsidRPr="00FE5B8C">
        <w:rPr>
          <w:rStyle w:val="Strong"/>
          <w:b w:val="0"/>
          <w:bCs w:val="0"/>
        </w:rPr>
        <w:t xml:space="preserve"> | rajiv_sarna@yahoo.com </w:t>
      </w:r>
      <w:r w:rsidR="003968F3">
        <w:rPr>
          <w:rStyle w:val="Strong"/>
          <w:b w:val="0"/>
          <w:bCs w:val="0"/>
        </w:rPr>
        <w:br/>
      </w:r>
      <w:r w:rsidRPr="00FE5B8C">
        <w:rPr>
          <w:rStyle w:val="Strong"/>
          <w:b w:val="0"/>
          <w:bCs w:val="0"/>
        </w:rPr>
        <w:t>linkedin.com/in/</w:t>
      </w:r>
      <w:proofErr w:type="spellStart"/>
      <w:r w:rsidRPr="00FE5B8C">
        <w:rPr>
          <w:rStyle w:val="Strong"/>
          <w:b w:val="0"/>
          <w:bCs w:val="0"/>
        </w:rPr>
        <w:t>rajivsarna</w:t>
      </w:r>
      <w:proofErr w:type="spellEnd"/>
    </w:p>
    <w:p w14:paraId="6623CBFE" w14:textId="77777777" w:rsidR="00AA74BA" w:rsidRPr="00AA74BA" w:rsidRDefault="00000000" w:rsidP="00AA74BA">
      <w:pPr>
        <w:spacing w:after="0"/>
        <w:rPr>
          <w:rStyle w:val="Strong"/>
          <w:sz w:val="28"/>
          <w:szCs w:val="28"/>
        </w:rPr>
      </w:pPr>
      <w:r w:rsidRPr="00AA74BA">
        <w:rPr>
          <w:rStyle w:val="Strong"/>
          <w:sz w:val="28"/>
          <w:szCs w:val="28"/>
        </w:rPr>
        <w:t>Professional Summary</w:t>
      </w:r>
    </w:p>
    <w:p w14:paraId="48AFCBB3" w14:textId="3F66CF19" w:rsidR="00AA74BA" w:rsidRPr="00AA74BA" w:rsidRDefault="00000000" w:rsidP="00AA74BA">
      <w:pPr>
        <w:spacing w:after="0"/>
        <w:rPr>
          <w:rStyle w:val="Strong"/>
          <w:b w:val="0"/>
          <w:bCs w:val="0"/>
          <w:color w:val="000000" w:themeColor="text1"/>
        </w:rPr>
      </w:pPr>
      <w:r w:rsidRPr="00AA74BA">
        <w:rPr>
          <w:rStyle w:val="Strong"/>
          <w:b w:val="0"/>
          <w:bCs w:val="0"/>
          <w:color w:val="000000" w:themeColor="text1"/>
        </w:rPr>
        <w:t>Principal Product Designer with 10+ years of experience leading design systems and experience architecture across fintech, telecom, and enterprise SaaS. Expert in shaping cohesive cross-platform ecosystems through design systems, interaction design, and scalable frameworks. Known for elevating design craft, mentoring teams, and partnering with engineering and leadership to deliver elegant, systematic, and high-impact product experiences.</w:t>
      </w:r>
    </w:p>
    <w:p w14:paraId="62C1DD05" w14:textId="77777777" w:rsidR="00AA74BA" w:rsidRDefault="00AA74BA" w:rsidP="00AA74BA">
      <w:pPr>
        <w:spacing w:after="0"/>
        <w:rPr>
          <w:rStyle w:val="Strong"/>
          <w:b w:val="0"/>
          <w:bCs w:val="0"/>
        </w:rPr>
      </w:pPr>
    </w:p>
    <w:p w14:paraId="43555CE7" w14:textId="77777777" w:rsidR="00AA74BA" w:rsidRDefault="00000000" w:rsidP="00AA74BA">
      <w:pPr>
        <w:spacing w:after="0"/>
        <w:rPr>
          <w:rStyle w:val="Strong"/>
          <w:sz w:val="28"/>
          <w:szCs w:val="28"/>
        </w:rPr>
      </w:pPr>
      <w:r w:rsidRPr="00AA74BA">
        <w:rPr>
          <w:rStyle w:val="Strong"/>
          <w:sz w:val="28"/>
          <w:szCs w:val="28"/>
        </w:rPr>
        <w:t>Core Competencies</w:t>
      </w:r>
    </w:p>
    <w:p w14:paraId="4DFEFD4C" w14:textId="02FD9400" w:rsidR="00AA74BA" w:rsidRPr="00AA74BA" w:rsidRDefault="00000000" w:rsidP="00AA74BA">
      <w:pPr>
        <w:spacing w:after="0"/>
        <w:rPr>
          <w:rStyle w:val="Strong"/>
          <w:sz w:val="28"/>
          <w:szCs w:val="28"/>
        </w:rPr>
      </w:pPr>
      <w:r w:rsidRPr="00FE5B8C">
        <w:rPr>
          <w:rStyle w:val="Strong"/>
          <w:b w:val="0"/>
          <w:bCs w:val="0"/>
          <w:color w:val="000000" w:themeColor="text1"/>
        </w:rPr>
        <w:t xml:space="preserve">Design Systems · Interaction Design · Visual Design · Information Architecture </w:t>
      </w:r>
      <w:r w:rsidR="003968F3" w:rsidRPr="00FE5B8C">
        <w:rPr>
          <w:rStyle w:val="Strong"/>
          <w:b w:val="0"/>
          <w:bCs w:val="0"/>
          <w:color w:val="000000" w:themeColor="text1"/>
        </w:rPr>
        <w:t xml:space="preserve">· Cross-Platform UI/UX · Prototyping </w:t>
      </w:r>
      <w:r w:rsidRPr="00FE5B8C">
        <w:rPr>
          <w:rStyle w:val="Strong"/>
          <w:b w:val="0"/>
          <w:bCs w:val="0"/>
          <w:color w:val="000000" w:themeColor="text1"/>
        </w:rPr>
        <w:t>· UX Strategy · Design Leadership · Figma · Design Tokens · Accessibility (AODA/WCAG) · Design Governance · Scalable Patterns</w:t>
      </w:r>
    </w:p>
    <w:p w14:paraId="51855E62" w14:textId="77777777" w:rsidR="00AA74BA" w:rsidRDefault="00AA74BA" w:rsidP="00AA74BA">
      <w:pPr>
        <w:spacing w:after="0"/>
        <w:rPr>
          <w:rStyle w:val="Strong"/>
          <w:b w:val="0"/>
          <w:bCs w:val="0"/>
          <w:color w:val="000000" w:themeColor="text1"/>
        </w:rPr>
      </w:pPr>
    </w:p>
    <w:p w14:paraId="34EC0907" w14:textId="0F5BD84B" w:rsidR="003B30D4" w:rsidRPr="00AA74BA" w:rsidRDefault="00000000" w:rsidP="00AA74BA">
      <w:pPr>
        <w:spacing w:after="0"/>
        <w:rPr>
          <w:rStyle w:val="Strong"/>
          <w:sz w:val="32"/>
          <w:szCs w:val="32"/>
        </w:rPr>
      </w:pPr>
      <w:r w:rsidRPr="00AA74BA">
        <w:rPr>
          <w:rStyle w:val="Strong"/>
          <w:sz w:val="32"/>
          <w:szCs w:val="32"/>
        </w:rPr>
        <w:t>Experience</w:t>
      </w:r>
    </w:p>
    <w:p w14:paraId="10668116" w14:textId="77777777" w:rsidR="00671D04" w:rsidRPr="00FE5B8C" w:rsidRDefault="00671D04" w:rsidP="00671D04">
      <w:pPr>
        <w:spacing w:after="0" w:line="240" w:lineRule="auto"/>
        <w:rPr>
          <w:rStyle w:val="Strong"/>
        </w:rPr>
      </w:pPr>
      <w:r w:rsidRPr="00FE5B8C">
        <w:rPr>
          <w:rStyle w:val="Strong"/>
        </w:rPr>
        <w:t>Independent Consultant (Seasonal) (North America (Hybrid / Remote))</w:t>
      </w:r>
      <w:r w:rsidRPr="00FE5B8C">
        <w:rPr>
          <w:rStyle w:val="Strong"/>
        </w:rPr>
        <w:br/>
        <w:t>Jun 2018 - Present</w:t>
      </w:r>
    </w:p>
    <w:p w14:paraId="4772D02E" w14:textId="77777777" w:rsidR="00671D04" w:rsidRPr="00FE5B8C" w:rsidRDefault="00671D04" w:rsidP="00671D04">
      <w:pPr>
        <w:pStyle w:val="ListParagraph"/>
        <w:numPr>
          <w:ilvl w:val="0"/>
          <w:numId w:val="13"/>
        </w:numPr>
        <w:rPr>
          <w:rStyle w:val="Strong"/>
          <w:b w:val="0"/>
          <w:bCs w:val="0"/>
        </w:rPr>
      </w:pPr>
      <w:r w:rsidRPr="00FE5B8C">
        <w:rPr>
          <w:rStyle w:val="Strong"/>
          <w:b w:val="0"/>
          <w:bCs w:val="0"/>
        </w:rPr>
        <w:t xml:space="preserve">Worked as an independent consultant on short-term contracts with multiple organizations across North America. </w:t>
      </w:r>
    </w:p>
    <w:p w14:paraId="1AA94E7A" w14:textId="77777777" w:rsidR="00671D04" w:rsidRPr="00FE5B8C" w:rsidRDefault="00671D04" w:rsidP="00671D04">
      <w:pPr>
        <w:pStyle w:val="ListParagraph"/>
        <w:numPr>
          <w:ilvl w:val="0"/>
          <w:numId w:val="13"/>
        </w:numPr>
        <w:rPr>
          <w:rStyle w:val="Strong"/>
          <w:b w:val="0"/>
          <w:bCs w:val="0"/>
        </w:rPr>
      </w:pPr>
      <w:r w:rsidRPr="00FE5B8C">
        <w:rPr>
          <w:rStyle w:val="Strong"/>
          <w:b w:val="0"/>
          <w:bCs w:val="0"/>
        </w:rPr>
        <w:t>Provided UI/UX design services based on specific client requirements and project goals.</w:t>
      </w:r>
    </w:p>
    <w:p w14:paraId="6C346905" w14:textId="77777777" w:rsidR="00671D04" w:rsidRPr="00FE5B8C" w:rsidRDefault="00671D04" w:rsidP="00671D04">
      <w:pPr>
        <w:pStyle w:val="ListParagraph"/>
        <w:numPr>
          <w:ilvl w:val="0"/>
          <w:numId w:val="13"/>
        </w:numPr>
        <w:rPr>
          <w:rStyle w:val="Strong"/>
          <w:b w:val="0"/>
          <w:bCs w:val="0"/>
        </w:rPr>
      </w:pPr>
      <w:r w:rsidRPr="00FE5B8C">
        <w:rPr>
          <w:rStyle w:val="Strong"/>
          <w:b w:val="0"/>
          <w:bCs w:val="0"/>
        </w:rPr>
        <w:t xml:space="preserve">Delivered </w:t>
      </w:r>
      <w:proofErr w:type="gramStart"/>
      <w:r w:rsidRPr="00FE5B8C">
        <w:rPr>
          <w:rStyle w:val="Strong"/>
          <w:b w:val="0"/>
          <w:bCs w:val="0"/>
        </w:rPr>
        <w:t>project based</w:t>
      </w:r>
      <w:proofErr w:type="gramEnd"/>
      <w:r w:rsidRPr="00FE5B8C">
        <w:rPr>
          <w:rStyle w:val="Strong"/>
          <w:b w:val="0"/>
          <w:bCs w:val="0"/>
        </w:rPr>
        <w:t xml:space="preserve"> outcomes focused on accessibility, responsive design, and cross-platform consistency.</w:t>
      </w:r>
    </w:p>
    <w:p w14:paraId="1F9CE4B9" w14:textId="5C260230" w:rsidR="00671D04" w:rsidRPr="00671D04" w:rsidRDefault="00671D04" w:rsidP="00671D04">
      <w:pPr>
        <w:pStyle w:val="ListParagraph"/>
        <w:numPr>
          <w:ilvl w:val="0"/>
          <w:numId w:val="13"/>
        </w:numPr>
        <w:rPr>
          <w:rStyle w:val="Strong"/>
          <w:b w:val="0"/>
          <w:bCs w:val="0"/>
        </w:rPr>
      </w:pPr>
      <w:r w:rsidRPr="00FE5B8C">
        <w:rPr>
          <w:rStyle w:val="Strong"/>
          <w:b w:val="0"/>
          <w:bCs w:val="0"/>
        </w:rPr>
        <w:t>Supported teams in design system setup, UX audits, and visual design enhancements, aligning solutions with product roadmaps.</w:t>
      </w:r>
    </w:p>
    <w:p w14:paraId="3DA8D0FE" w14:textId="77777777" w:rsidR="00671D04" w:rsidRDefault="00671D04" w:rsidP="00FE5B8C">
      <w:pPr>
        <w:spacing w:after="0"/>
        <w:rPr>
          <w:rStyle w:val="Strong"/>
        </w:rPr>
      </w:pPr>
    </w:p>
    <w:p w14:paraId="2D66FE02" w14:textId="60FF4FE4" w:rsidR="00C92C6A" w:rsidRPr="00FE5B8C" w:rsidRDefault="00000000" w:rsidP="00FE5B8C">
      <w:pPr>
        <w:spacing w:after="0"/>
        <w:rPr>
          <w:rStyle w:val="Strong"/>
        </w:rPr>
      </w:pPr>
      <w:r w:rsidRPr="00FE5B8C">
        <w:rPr>
          <w:rStyle w:val="Strong"/>
        </w:rPr>
        <w:t xml:space="preserve">TELUS Health </w:t>
      </w:r>
      <w:r w:rsidR="00520E9B" w:rsidRPr="00FE5B8C">
        <w:rPr>
          <w:rStyle w:val="Strong"/>
        </w:rPr>
        <w:t xml:space="preserve">- Senior </w:t>
      </w:r>
      <w:r w:rsidRPr="00FE5B8C">
        <w:rPr>
          <w:rStyle w:val="Strong"/>
        </w:rPr>
        <w:t>UX/UI Designer</w:t>
      </w:r>
      <w:r w:rsidR="00520E9B" w:rsidRPr="00FE5B8C">
        <w:rPr>
          <w:rStyle w:val="Strong"/>
        </w:rPr>
        <w:t xml:space="preserve"> (Toronto, ON)</w:t>
      </w:r>
      <w:r w:rsidRPr="00FE5B8C">
        <w:rPr>
          <w:rStyle w:val="Strong"/>
        </w:rPr>
        <w:br/>
        <w:t xml:space="preserve">Sep 2022 </w:t>
      </w:r>
      <w:r w:rsidR="00671D04">
        <w:rPr>
          <w:rStyle w:val="Strong"/>
        </w:rPr>
        <w:t>–</w:t>
      </w:r>
      <w:r w:rsidR="00520E9B" w:rsidRPr="00FE5B8C">
        <w:rPr>
          <w:rStyle w:val="Strong"/>
        </w:rPr>
        <w:t xml:space="preserve"> </w:t>
      </w:r>
      <w:r w:rsidR="00671D04">
        <w:rPr>
          <w:rStyle w:val="Strong"/>
        </w:rPr>
        <w:t>Oct 2025</w:t>
      </w:r>
    </w:p>
    <w:p w14:paraId="21A77A6F" w14:textId="14B34719" w:rsidR="00C92C6A" w:rsidRPr="00FE5B8C" w:rsidRDefault="00000000" w:rsidP="00FE5B8C">
      <w:pPr>
        <w:pStyle w:val="ListParagraph"/>
        <w:numPr>
          <w:ilvl w:val="0"/>
          <w:numId w:val="13"/>
        </w:numPr>
        <w:rPr>
          <w:rStyle w:val="Strong"/>
          <w:b w:val="0"/>
          <w:bCs w:val="0"/>
        </w:rPr>
      </w:pPr>
      <w:r w:rsidRPr="00FE5B8C">
        <w:rPr>
          <w:rStyle w:val="Strong"/>
          <w:b w:val="0"/>
          <w:bCs w:val="0"/>
        </w:rPr>
        <w:t>Led the planning, strategy, and comprehensive audit of the Snowball Design System across Web, iOS, and Android and documented the same in the Notion document.</w:t>
      </w:r>
    </w:p>
    <w:p w14:paraId="67D2D108" w14:textId="1DAA19AB" w:rsidR="00C92C6A" w:rsidRPr="00FE5B8C" w:rsidRDefault="00000000" w:rsidP="00FE5B8C">
      <w:pPr>
        <w:pStyle w:val="ListParagraph"/>
        <w:numPr>
          <w:ilvl w:val="0"/>
          <w:numId w:val="13"/>
        </w:numPr>
        <w:rPr>
          <w:rStyle w:val="Strong"/>
          <w:b w:val="0"/>
          <w:bCs w:val="0"/>
        </w:rPr>
      </w:pPr>
      <w:r w:rsidRPr="00FE5B8C">
        <w:rPr>
          <w:rStyle w:val="Strong"/>
          <w:b w:val="0"/>
          <w:bCs w:val="0"/>
        </w:rPr>
        <w:t>Conducted a gap analysis and benchmarking study against leading design systems from other organizations to identify areas for improvement.</w:t>
      </w:r>
    </w:p>
    <w:p w14:paraId="3B375ED9" w14:textId="3CBB54A3" w:rsidR="00C92C6A" w:rsidRPr="00FE5B8C" w:rsidRDefault="00000000" w:rsidP="00FE5B8C">
      <w:pPr>
        <w:pStyle w:val="ListParagraph"/>
        <w:numPr>
          <w:ilvl w:val="0"/>
          <w:numId w:val="13"/>
        </w:numPr>
        <w:rPr>
          <w:rStyle w:val="Strong"/>
          <w:b w:val="0"/>
          <w:bCs w:val="0"/>
        </w:rPr>
      </w:pPr>
      <w:r w:rsidRPr="00FE5B8C">
        <w:rPr>
          <w:rStyle w:val="Strong"/>
          <w:b w:val="0"/>
          <w:bCs w:val="0"/>
        </w:rPr>
        <w:t>Defined and documented Figma artifact standards, covering design governance processes, naming conventions, component specifications for developers, accessibility guidelines, and cross-platform component structures.</w:t>
      </w:r>
    </w:p>
    <w:p w14:paraId="2AF033F3" w14:textId="79AAC0C9" w:rsidR="00C92C6A" w:rsidRPr="00FE5B8C" w:rsidRDefault="00000000" w:rsidP="00FE5B8C">
      <w:pPr>
        <w:pStyle w:val="ListParagraph"/>
        <w:numPr>
          <w:ilvl w:val="0"/>
          <w:numId w:val="13"/>
        </w:numPr>
        <w:rPr>
          <w:rStyle w:val="Strong"/>
          <w:b w:val="0"/>
          <w:bCs w:val="0"/>
        </w:rPr>
      </w:pPr>
      <w:r w:rsidRPr="00FE5B8C">
        <w:rPr>
          <w:rStyle w:val="Strong"/>
          <w:b w:val="0"/>
          <w:bCs w:val="0"/>
        </w:rPr>
        <w:lastRenderedPageBreak/>
        <w:t>Partnered with cross-functional team members to standardize component architecture, that will improve design consistency by 70% and reducing design-to-development handoff time by 40%.</w:t>
      </w:r>
    </w:p>
    <w:p w14:paraId="5BA25887" w14:textId="26B2DB7A" w:rsidR="00C92C6A" w:rsidRPr="00FE5B8C" w:rsidRDefault="00000000" w:rsidP="00FE5B8C">
      <w:pPr>
        <w:pStyle w:val="ListParagraph"/>
        <w:numPr>
          <w:ilvl w:val="0"/>
          <w:numId w:val="13"/>
        </w:numPr>
        <w:rPr>
          <w:rStyle w:val="Strong"/>
          <w:b w:val="0"/>
          <w:bCs w:val="0"/>
        </w:rPr>
      </w:pPr>
      <w:r w:rsidRPr="00FE5B8C">
        <w:rPr>
          <w:rStyle w:val="Strong"/>
          <w:b w:val="0"/>
          <w:bCs w:val="0"/>
        </w:rPr>
        <w:t>Built unified component architectures, including primitive, semantic, and component-specific tokens for scalable design and color management across all platforms.</w:t>
      </w:r>
    </w:p>
    <w:p w14:paraId="672E96D5" w14:textId="369AA5EC" w:rsidR="00C92C6A" w:rsidRPr="00FE5B8C" w:rsidRDefault="00000000" w:rsidP="00FE5B8C">
      <w:pPr>
        <w:pStyle w:val="ListParagraph"/>
        <w:numPr>
          <w:ilvl w:val="0"/>
          <w:numId w:val="13"/>
        </w:numPr>
        <w:rPr>
          <w:rStyle w:val="Strong"/>
          <w:b w:val="0"/>
          <w:bCs w:val="0"/>
        </w:rPr>
      </w:pPr>
      <w:r w:rsidRPr="00FE5B8C">
        <w:rPr>
          <w:rStyle w:val="Strong"/>
          <w:b w:val="0"/>
          <w:bCs w:val="0"/>
        </w:rPr>
        <w:t>Proposed and implemented new information architecture, decision trees, and component usage documentation to improve system discoverability and adoption.</w:t>
      </w:r>
    </w:p>
    <w:p w14:paraId="12759351" w14:textId="65DC16F7" w:rsidR="00C92C6A" w:rsidRPr="00FE5B8C" w:rsidRDefault="00000000" w:rsidP="00FE5B8C">
      <w:pPr>
        <w:pStyle w:val="ListParagraph"/>
        <w:numPr>
          <w:ilvl w:val="0"/>
          <w:numId w:val="13"/>
        </w:numPr>
        <w:rPr>
          <w:rStyle w:val="Strong"/>
          <w:b w:val="0"/>
          <w:bCs w:val="0"/>
        </w:rPr>
      </w:pPr>
      <w:r w:rsidRPr="00FE5B8C">
        <w:rPr>
          <w:rStyle w:val="Strong"/>
          <w:b w:val="0"/>
          <w:bCs w:val="0"/>
        </w:rPr>
        <w:t>Provided support to my manager in creating the Employer Experience Goal Sheet template for 2025, later adopted by the broader design team for consistency and alignment with the TELUS Health Business.</w:t>
      </w:r>
    </w:p>
    <w:p w14:paraId="1BF79A74" w14:textId="32A80D58" w:rsidR="00C12CA3" w:rsidRPr="00FE5B8C" w:rsidRDefault="00000000" w:rsidP="00FE5B8C">
      <w:pPr>
        <w:pStyle w:val="ListParagraph"/>
        <w:numPr>
          <w:ilvl w:val="0"/>
          <w:numId w:val="13"/>
        </w:numPr>
        <w:rPr>
          <w:rStyle w:val="Strong"/>
          <w:b w:val="0"/>
          <w:bCs w:val="0"/>
        </w:rPr>
      </w:pPr>
      <w:r w:rsidRPr="00FE5B8C">
        <w:rPr>
          <w:rStyle w:val="Strong"/>
          <w:b w:val="0"/>
          <w:bCs w:val="0"/>
        </w:rPr>
        <w:t xml:space="preserve">Contributed hands-on to multiple Lifeworks and TELUS Health products, including Moleman, League, </w:t>
      </w:r>
      <w:proofErr w:type="spellStart"/>
      <w:r w:rsidRPr="00FE5B8C">
        <w:rPr>
          <w:rStyle w:val="Strong"/>
          <w:b w:val="0"/>
          <w:bCs w:val="0"/>
        </w:rPr>
        <w:t>Espri</w:t>
      </w:r>
      <w:proofErr w:type="spellEnd"/>
      <w:r w:rsidRPr="00FE5B8C">
        <w:rPr>
          <w:rStyle w:val="Strong"/>
          <w:b w:val="0"/>
          <w:bCs w:val="0"/>
        </w:rPr>
        <w:t xml:space="preserve"> Notification Manager, the </w:t>
      </w:r>
      <w:proofErr w:type="spellStart"/>
      <w:r w:rsidRPr="00FE5B8C">
        <w:rPr>
          <w:rStyle w:val="Strong"/>
          <w:b w:val="0"/>
          <w:bCs w:val="0"/>
        </w:rPr>
        <w:t>eqCare</w:t>
      </w:r>
      <w:proofErr w:type="spellEnd"/>
      <w:r w:rsidRPr="00FE5B8C">
        <w:rPr>
          <w:rStyle w:val="Strong"/>
          <w:b w:val="0"/>
          <w:bCs w:val="0"/>
        </w:rPr>
        <w:t xml:space="preserve"> Virtual Care migration, Employer Contracting, and Retirement Benefits Solutions.</w:t>
      </w:r>
    </w:p>
    <w:p w14:paraId="594C0A59" w14:textId="77777777" w:rsidR="00C12CA3" w:rsidRPr="00C12CA3" w:rsidRDefault="00C12CA3" w:rsidP="00FE5B8C">
      <w:pPr>
        <w:pStyle w:val="NoSpacing"/>
      </w:pPr>
    </w:p>
    <w:p w14:paraId="1634B5CA" w14:textId="77777777" w:rsidR="00FE5B8C" w:rsidRPr="00FE5B8C" w:rsidRDefault="00FE5B8C" w:rsidP="00FE5B8C">
      <w:pPr>
        <w:pStyle w:val="NoSpacing"/>
      </w:pPr>
    </w:p>
    <w:p w14:paraId="18BCD6AE" w14:textId="49E501E2" w:rsidR="00C92C6A" w:rsidRPr="00FE5B8C" w:rsidRDefault="00000000" w:rsidP="00FE5B8C">
      <w:pPr>
        <w:pStyle w:val="NoSpacing"/>
        <w:rPr>
          <w:rStyle w:val="Strong"/>
        </w:rPr>
      </w:pPr>
      <w:r w:rsidRPr="00FE5B8C">
        <w:rPr>
          <w:rStyle w:val="Strong"/>
        </w:rPr>
        <w:t xml:space="preserve">Scotiabank </w:t>
      </w:r>
      <w:r w:rsidR="00C92C6A" w:rsidRPr="00FE5B8C">
        <w:rPr>
          <w:rStyle w:val="Strong"/>
        </w:rPr>
        <w:t xml:space="preserve">- </w:t>
      </w:r>
      <w:r w:rsidRPr="00FE5B8C">
        <w:rPr>
          <w:rStyle w:val="Strong"/>
        </w:rPr>
        <w:t xml:space="preserve">Senior Product Designer </w:t>
      </w:r>
      <w:r w:rsidR="00C92C6A" w:rsidRPr="00FE5B8C">
        <w:rPr>
          <w:rStyle w:val="Strong"/>
        </w:rPr>
        <w:t>(Toronto, ON) (Contract)</w:t>
      </w:r>
      <w:r w:rsidR="00520E9B" w:rsidRPr="00FE5B8C">
        <w:rPr>
          <w:rStyle w:val="Strong"/>
        </w:rPr>
        <w:br/>
      </w:r>
      <w:r w:rsidR="00C92C6A" w:rsidRPr="00FE5B8C">
        <w:rPr>
          <w:rStyle w:val="Strong"/>
        </w:rPr>
        <w:t xml:space="preserve">Feb 2022 </w:t>
      </w:r>
      <w:r w:rsidR="00520E9B" w:rsidRPr="00FE5B8C">
        <w:rPr>
          <w:rStyle w:val="Strong"/>
        </w:rPr>
        <w:t>-</w:t>
      </w:r>
      <w:r w:rsidR="00C92C6A" w:rsidRPr="00FE5B8C">
        <w:rPr>
          <w:rStyle w:val="Strong"/>
        </w:rPr>
        <w:t xml:space="preserve"> Jun 2022</w:t>
      </w:r>
    </w:p>
    <w:p w14:paraId="476597E9" w14:textId="4769DF77" w:rsidR="00C92C6A" w:rsidRPr="00FE5B8C" w:rsidRDefault="00C92C6A" w:rsidP="00C92C6A">
      <w:pPr>
        <w:pStyle w:val="ListParagraph"/>
        <w:numPr>
          <w:ilvl w:val="0"/>
          <w:numId w:val="13"/>
        </w:numPr>
        <w:rPr>
          <w:rStyle w:val="Strong"/>
          <w:b w:val="0"/>
          <w:bCs w:val="0"/>
        </w:rPr>
      </w:pPr>
      <w:r w:rsidRPr="00FE5B8C">
        <w:rPr>
          <w:rStyle w:val="Strong"/>
          <w:b w:val="0"/>
          <w:bCs w:val="0"/>
        </w:rPr>
        <w:t>Redesigned the Mainframe Front-End application, improving usability and modernizing the interface.</w:t>
      </w:r>
    </w:p>
    <w:p w14:paraId="1F819945" w14:textId="21483ED3" w:rsidR="00C92C6A" w:rsidRPr="00FE5B8C" w:rsidRDefault="00C92C6A" w:rsidP="00C92C6A">
      <w:pPr>
        <w:pStyle w:val="ListParagraph"/>
        <w:numPr>
          <w:ilvl w:val="0"/>
          <w:numId w:val="13"/>
        </w:numPr>
        <w:rPr>
          <w:rStyle w:val="Strong"/>
          <w:b w:val="0"/>
          <w:bCs w:val="0"/>
        </w:rPr>
      </w:pPr>
      <w:r w:rsidRPr="00FE5B8C">
        <w:rPr>
          <w:rStyle w:val="Strong"/>
          <w:b w:val="0"/>
          <w:bCs w:val="0"/>
        </w:rPr>
        <w:t>Partnered with Product Managers to identify and prioritize design deliverables aligned with business objectives.</w:t>
      </w:r>
    </w:p>
    <w:p w14:paraId="49E1AB75" w14:textId="49040E15" w:rsidR="00C92C6A" w:rsidRPr="00FE5B8C" w:rsidRDefault="00C92C6A" w:rsidP="00C92C6A">
      <w:pPr>
        <w:pStyle w:val="ListParagraph"/>
        <w:numPr>
          <w:ilvl w:val="0"/>
          <w:numId w:val="13"/>
        </w:numPr>
        <w:rPr>
          <w:rStyle w:val="Strong"/>
          <w:b w:val="0"/>
          <w:bCs w:val="0"/>
        </w:rPr>
      </w:pPr>
      <w:r w:rsidRPr="00FE5B8C">
        <w:rPr>
          <w:rStyle w:val="Strong"/>
          <w:b w:val="0"/>
          <w:bCs w:val="0"/>
        </w:rPr>
        <w:t>Responsible for analyzing workflows, wireframing, and prototyping DB2 applications in Figma.</w:t>
      </w:r>
    </w:p>
    <w:p w14:paraId="717B749A" w14:textId="12A40169" w:rsidR="00C92C6A" w:rsidRPr="00FE5B8C" w:rsidRDefault="00C92C6A" w:rsidP="00C92C6A">
      <w:pPr>
        <w:pStyle w:val="ListParagraph"/>
        <w:numPr>
          <w:ilvl w:val="0"/>
          <w:numId w:val="13"/>
        </w:numPr>
        <w:rPr>
          <w:rStyle w:val="Strong"/>
          <w:b w:val="0"/>
          <w:bCs w:val="0"/>
        </w:rPr>
      </w:pPr>
      <w:r w:rsidRPr="00FE5B8C">
        <w:rPr>
          <w:rStyle w:val="Strong"/>
          <w:b w:val="0"/>
          <w:bCs w:val="0"/>
        </w:rPr>
        <w:t>Developed responsive UI layouts using CSS3 and HTML5 (Flex and Grid systems).</w:t>
      </w:r>
    </w:p>
    <w:p w14:paraId="283534A1" w14:textId="22CE08F0" w:rsidR="00C92C6A" w:rsidRPr="00FE5B8C" w:rsidRDefault="00C92C6A" w:rsidP="00C92C6A">
      <w:pPr>
        <w:pStyle w:val="ListParagraph"/>
        <w:numPr>
          <w:ilvl w:val="0"/>
          <w:numId w:val="13"/>
        </w:numPr>
        <w:rPr>
          <w:rStyle w:val="Strong"/>
          <w:b w:val="0"/>
          <w:bCs w:val="0"/>
        </w:rPr>
      </w:pPr>
      <w:r w:rsidRPr="00FE5B8C">
        <w:rPr>
          <w:rStyle w:val="Strong"/>
          <w:b w:val="0"/>
          <w:bCs w:val="0"/>
        </w:rPr>
        <w:t>Documented Design System artifacts to define user experience standards and reusable component libraries.</w:t>
      </w:r>
    </w:p>
    <w:p w14:paraId="1C30C18F" w14:textId="1DFE46F3" w:rsidR="00C92C6A" w:rsidRPr="00FE5B8C" w:rsidRDefault="00C92C6A" w:rsidP="00C92C6A">
      <w:pPr>
        <w:pStyle w:val="ListParagraph"/>
        <w:numPr>
          <w:ilvl w:val="0"/>
          <w:numId w:val="13"/>
        </w:numPr>
        <w:rPr>
          <w:rStyle w:val="Strong"/>
          <w:b w:val="0"/>
          <w:bCs w:val="0"/>
        </w:rPr>
      </w:pPr>
      <w:r w:rsidRPr="00FE5B8C">
        <w:rPr>
          <w:rStyle w:val="Strong"/>
          <w:b w:val="0"/>
          <w:bCs w:val="0"/>
        </w:rPr>
        <w:t>Implemented navigation design using Core UI Framework, customizing components through Visual Studio Code.</w:t>
      </w:r>
    </w:p>
    <w:p w14:paraId="157E3FDA" w14:textId="4662FFA1" w:rsidR="00C92C6A" w:rsidRPr="00FE5B8C" w:rsidRDefault="00C92C6A" w:rsidP="00C92C6A">
      <w:pPr>
        <w:pStyle w:val="ListParagraph"/>
        <w:numPr>
          <w:ilvl w:val="0"/>
          <w:numId w:val="13"/>
        </w:numPr>
        <w:rPr>
          <w:rStyle w:val="Strong"/>
          <w:b w:val="0"/>
          <w:bCs w:val="0"/>
        </w:rPr>
      </w:pPr>
      <w:r w:rsidRPr="00FE5B8C">
        <w:rPr>
          <w:rStyle w:val="Strong"/>
          <w:b w:val="0"/>
          <w:bCs w:val="0"/>
        </w:rPr>
        <w:t>Created 3D diagrams for DB2 architecture, iconography, and visual assets for technical documentation.</w:t>
      </w:r>
    </w:p>
    <w:p w14:paraId="27644AD0" w14:textId="11A6D9E9" w:rsidR="00C92C6A" w:rsidRPr="00FE5B8C" w:rsidRDefault="00C92C6A" w:rsidP="00C92C6A">
      <w:pPr>
        <w:pStyle w:val="ListParagraph"/>
        <w:numPr>
          <w:ilvl w:val="0"/>
          <w:numId w:val="13"/>
        </w:numPr>
        <w:rPr>
          <w:rStyle w:val="Strong"/>
          <w:b w:val="0"/>
          <w:bCs w:val="0"/>
        </w:rPr>
      </w:pPr>
      <w:r w:rsidRPr="00FE5B8C">
        <w:rPr>
          <w:rStyle w:val="Strong"/>
          <w:b w:val="0"/>
          <w:bCs w:val="0"/>
        </w:rPr>
        <w:t>Designed table and graph style systems, ensuring data presentation consistency.</w:t>
      </w:r>
    </w:p>
    <w:p w14:paraId="0C9D1708" w14:textId="77777777" w:rsidR="00762F6C" w:rsidRPr="00C92C6A" w:rsidRDefault="00762F6C" w:rsidP="00FE5B8C">
      <w:pPr>
        <w:pStyle w:val="NoSpacing"/>
      </w:pPr>
    </w:p>
    <w:p w14:paraId="53EE3E9D" w14:textId="16BB41A2" w:rsidR="003B30D4" w:rsidRPr="00FE5B8C" w:rsidRDefault="00000000" w:rsidP="00FE5B8C">
      <w:pPr>
        <w:spacing w:after="0" w:line="240" w:lineRule="auto"/>
        <w:rPr>
          <w:rStyle w:val="Strong"/>
        </w:rPr>
      </w:pPr>
      <w:r w:rsidRPr="00FE5B8C">
        <w:rPr>
          <w:rStyle w:val="Strong"/>
        </w:rPr>
        <w:t xml:space="preserve">Element Fleet Management </w:t>
      </w:r>
      <w:r w:rsidR="00C92C6A" w:rsidRPr="00FE5B8C">
        <w:rPr>
          <w:rStyle w:val="Strong"/>
        </w:rPr>
        <w:t xml:space="preserve">- </w:t>
      </w:r>
      <w:r w:rsidR="00520E9B" w:rsidRPr="00FE5B8C">
        <w:rPr>
          <w:rStyle w:val="Strong"/>
        </w:rPr>
        <w:t xml:space="preserve">Senior </w:t>
      </w:r>
      <w:r w:rsidRPr="00FE5B8C">
        <w:rPr>
          <w:rStyle w:val="Strong"/>
        </w:rPr>
        <w:t xml:space="preserve">UX/UI Product Designer </w:t>
      </w:r>
      <w:r w:rsidR="00C92C6A" w:rsidRPr="00FE5B8C">
        <w:rPr>
          <w:rStyle w:val="Strong"/>
        </w:rPr>
        <w:t xml:space="preserve">(Mississauga, ON) </w:t>
      </w:r>
      <w:r w:rsidRPr="00FE5B8C">
        <w:rPr>
          <w:rStyle w:val="Strong"/>
        </w:rPr>
        <w:t>(Contract)</w:t>
      </w:r>
      <w:r w:rsidR="00520E9B" w:rsidRPr="00FE5B8C">
        <w:rPr>
          <w:rStyle w:val="Strong"/>
        </w:rPr>
        <w:br/>
      </w:r>
      <w:r w:rsidRPr="00FE5B8C">
        <w:rPr>
          <w:rStyle w:val="Strong"/>
        </w:rPr>
        <w:t xml:space="preserve">Mar 2021 </w:t>
      </w:r>
      <w:r w:rsidR="00520E9B" w:rsidRPr="00FE5B8C">
        <w:rPr>
          <w:rStyle w:val="Strong"/>
        </w:rPr>
        <w:t>-</w:t>
      </w:r>
      <w:r w:rsidRPr="00FE5B8C">
        <w:rPr>
          <w:rStyle w:val="Strong"/>
        </w:rPr>
        <w:t xml:space="preserve"> Aug 2021</w:t>
      </w:r>
    </w:p>
    <w:p w14:paraId="7F1AA7BB" w14:textId="06907863" w:rsidR="0011158E" w:rsidRPr="0011158E" w:rsidRDefault="0011158E" w:rsidP="0011158E">
      <w:pPr>
        <w:pStyle w:val="ListParagraph"/>
        <w:numPr>
          <w:ilvl w:val="0"/>
          <w:numId w:val="13"/>
        </w:numPr>
        <w:rPr>
          <w:rStyle w:val="Strong"/>
          <w:b w:val="0"/>
          <w:bCs w:val="0"/>
        </w:rPr>
      </w:pPr>
      <w:r>
        <w:rPr>
          <w:rStyle w:val="Strong"/>
          <w:b w:val="0"/>
          <w:bCs w:val="0"/>
        </w:rPr>
        <w:t xml:space="preserve">Worked on </w:t>
      </w:r>
      <w:r w:rsidRPr="0011158E">
        <w:rPr>
          <w:rStyle w:val="Strong"/>
          <w:b w:val="0"/>
          <w:bCs w:val="0"/>
        </w:rPr>
        <w:t>UX/UI design for a large-scale fleet management platform supporting 1M+ vehicles and enterprise clients across North America</w:t>
      </w:r>
    </w:p>
    <w:p w14:paraId="3CA1AB4B" w14:textId="77777777" w:rsidR="0011158E" w:rsidRPr="0011158E" w:rsidRDefault="0011158E" w:rsidP="0011158E">
      <w:pPr>
        <w:pStyle w:val="ListParagraph"/>
        <w:numPr>
          <w:ilvl w:val="0"/>
          <w:numId w:val="13"/>
        </w:numPr>
        <w:rPr>
          <w:rStyle w:val="Strong"/>
          <w:b w:val="0"/>
          <w:bCs w:val="0"/>
        </w:rPr>
      </w:pPr>
      <w:r w:rsidRPr="0011158E">
        <w:rPr>
          <w:rStyle w:val="Strong"/>
          <w:b w:val="0"/>
          <w:bCs w:val="0"/>
        </w:rPr>
        <w:t>Designed the end-to-end vehicle ordering lifecycle, spanning front-office (client ordering) and back-office (processing, validation, fulfillment) workflows</w:t>
      </w:r>
    </w:p>
    <w:p w14:paraId="2135278D" w14:textId="48A9C033" w:rsidR="0011158E" w:rsidRPr="0011158E" w:rsidRDefault="0011158E" w:rsidP="0011158E">
      <w:pPr>
        <w:pStyle w:val="ListParagraph"/>
        <w:numPr>
          <w:ilvl w:val="0"/>
          <w:numId w:val="13"/>
        </w:numPr>
        <w:rPr>
          <w:rStyle w:val="Strong"/>
          <w:b w:val="0"/>
          <w:bCs w:val="0"/>
        </w:rPr>
      </w:pPr>
      <w:r w:rsidRPr="0011158E">
        <w:rPr>
          <w:rStyle w:val="Strong"/>
          <w:b w:val="0"/>
          <w:bCs w:val="0"/>
        </w:rPr>
        <w:t>Built complex transactional workflows with embedded business logic (pricing, eligibility, approvals)</w:t>
      </w:r>
    </w:p>
    <w:p w14:paraId="0F3B14C2" w14:textId="1B0F1BEB" w:rsidR="0011158E" w:rsidRPr="0011158E" w:rsidRDefault="0011158E" w:rsidP="0011158E">
      <w:pPr>
        <w:pStyle w:val="ListParagraph"/>
        <w:numPr>
          <w:ilvl w:val="0"/>
          <w:numId w:val="13"/>
        </w:numPr>
        <w:rPr>
          <w:rStyle w:val="Strong"/>
          <w:b w:val="0"/>
          <w:bCs w:val="0"/>
        </w:rPr>
      </w:pPr>
      <w:r w:rsidRPr="0011158E">
        <w:rPr>
          <w:rStyle w:val="Strong"/>
          <w:b w:val="0"/>
          <w:bCs w:val="0"/>
        </w:rPr>
        <w:lastRenderedPageBreak/>
        <w:t>Designed role-based experiences across multiple user groups (clients, operations, internal teams), aligning with enterprise permissions</w:t>
      </w:r>
    </w:p>
    <w:p w14:paraId="2AC5B2B2" w14:textId="4EE6F421" w:rsidR="0011158E" w:rsidRPr="0011158E" w:rsidRDefault="0011158E" w:rsidP="0011158E">
      <w:pPr>
        <w:pStyle w:val="ListParagraph"/>
        <w:numPr>
          <w:ilvl w:val="0"/>
          <w:numId w:val="13"/>
        </w:numPr>
        <w:rPr>
          <w:rStyle w:val="Strong"/>
          <w:b w:val="0"/>
          <w:bCs w:val="0"/>
        </w:rPr>
      </w:pPr>
      <w:r w:rsidRPr="0011158E">
        <w:rPr>
          <w:rStyle w:val="Strong"/>
          <w:b w:val="0"/>
          <w:bCs w:val="0"/>
        </w:rPr>
        <w:t>Created admin and operational tooling to support internal teams in managing orders, overrides, and system-level actions</w:t>
      </w:r>
    </w:p>
    <w:p w14:paraId="7D651B12" w14:textId="0D308722" w:rsidR="0011158E" w:rsidRPr="0011158E" w:rsidRDefault="0011158E" w:rsidP="0011158E">
      <w:pPr>
        <w:pStyle w:val="ListParagraph"/>
        <w:numPr>
          <w:ilvl w:val="0"/>
          <w:numId w:val="13"/>
        </w:numPr>
        <w:rPr>
          <w:rStyle w:val="Strong"/>
          <w:b w:val="0"/>
          <w:bCs w:val="0"/>
        </w:rPr>
      </w:pPr>
      <w:r w:rsidRPr="0011158E">
        <w:rPr>
          <w:rStyle w:val="Strong"/>
          <w:b w:val="0"/>
          <w:bCs w:val="0"/>
        </w:rPr>
        <w:t>Developed data-heavy dashboards and system views for tracking order status, and lifecycle progression</w:t>
      </w:r>
    </w:p>
    <w:p w14:paraId="1C6450CE" w14:textId="77777777" w:rsidR="0011158E" w:rsidRDefault="0011158E" w:rsidP="0011158E">
      <w:pPr>
        <w:pStyle w:val="ListParagraph"/>
        <w:numPr>
          <w:ilvl w:val="0"/>
          <w:numId w:val="13"/>
        </w:numPr>
        <w:rPr>
          <w:rStyle w:val="Strong"/>
          <w:b w:val="0"/>
          <w:bCs w:val="0"/>
        </w:rPr>
      </w:pPr>
      <w:r w:rsidRPr="0011158E">
        <w:rPr>
          <w:rStyle w:val="Strong"/>
          <w:b w:val="0"/>
          <w:bCs w:val="0"/>
        </w:rPr>
        <w:t xml:space="preserve">Collaborated with cross-functional teams to translate complex operational requirements into scalable enterprise UX solutions </w:t>
      </w:r>
    </w:p>
    <w:p w14:paraId="3AB1EE90" w14:textId="4B552474" w:rsidR="0011158E" w:rsidRDefault="0011158E" w:rsidP="0011158E">
      <w:pPr>
        <w:pStyle w:val="ListParagraph"/>
        <w:numPr>
          <w:ilvl w:val="0"/>
          <w:numId w:val="13"/>
        </w:numPr>
        <w:rPr>
          <w:rStyle w:val="Strong"/>
          <w:b w:val="0"/>
          <w:bCs w:val="0"/>
        </w:rPr>
      </w:pPr>
      <w:r w:rsidRPr="00FE5B8C">
        <w:rPr>
          <w:rStyle w:val="Strong"/>
          <w:b w:val="0"/>
          <w:bCs w:val="0"/>
        </w:rPr>
        <w:t>Integrated stakeholder input and UX findings into improved wireframes and interaction flows.</w:t>
      </w:r>
    </w:p>
    <w:p w14:paraId="69C6CE43" w14:textId="5E26D4B8" w:rsidR="0011158E" w:rsidRPr="0011158E" w:rsidRDefault="0011158E" w:rsidP="0011158E">
      <w:pPr>
        <w:pStyle w:val="ListParagraph"/>
        <w:numPr>
          <w:ilvl w:val="0"/>
          <w:numId w:val="13"/>
        </w:numPr>
        <w:rPr>
          <w:rStyle w:val="Strong"/>
          <w:b w:val="0"/>
          <w:bCs w:val="0"/>
        </w:rPr>
      </w:pPr>
      <w:r w:rsidRPr="00FE5B8C">
        <w:rPr>
          <w:rStyle w:val="Strong"/>
          <w:b w:val="0"/>
          <w:bCs w:val="0"/>
        </w:rPr>
        <w:t>Collaborated closely with engineers, business analysts, and stakeholders, presenting designs for feedback and iteration.</w:t>
      </w:r>
    </w:p>
    <w:p w14:paraId="07A1552B" w14:textId="77777777" w:rsidR="00762F6C" w:rsidRPr="00C92C6A" w:rsidRDefault="00762F6C" w:rsidP="00FE5B8C">
      <w:pPr>
        <w:pStyle w:val="NoSpacing"/>
      </w:pPr>
    </w:p>
    <w:p w14:paraId="6C307AD9" w14:textId="0C6D9A44" w:rsidR="003B30D4" w:rsidRPr="00FE5B8C" w:rsidRDefault="00000000" w:rsidP="00FE5B8C">
      <w:pPr>
        <w:spacing w:after="0"/>
        <w:rPr>
          <w:rStyle w:val="Strong"/>
        </w:rPr>
      </w:pPr>
      <w:r w:rsidRPr="00FE5B8C">
        <w:rPr>
          <w:rStyle w:val="Strong"/>
        </w:rPr>
        <w:t xml:space="preserve">Alert Driving </w:t>
      </w:r>
      <w:r w:rsidR="00C92C6A" w:rsidRPr="00FE5B8C">
        <w:rPr>
          <w:rStyle w:val="Strong"/>
        </w:rPr>
        <w:t>-</w:t>
      </w:r>
      <w:r w:rsidRPr="00FE5B8C">
        <w:rPr>
          <w:rStyle w:val="Strong"/>
        </w:rPr>
        <w:t xml:space="preserve"> Creative Lead Designer</w:t>
      </w:r>
      <w:r w:rsidR="00C92C6A" w:rsidRPr="00FE5B8C">
        <w:rPr>
          <w:rStyle w:val="Strong"/>
        </w:rPr>
        <w:t xml:space="preserve"> (Toronto, ON)</w:t>
      </w:r>
      <w:r w:rsidR="00520E9B" w:rsidRPr="00FE5B8C">
        <w:rPr>
          <w:rStyle w:val="Strong"/>
        </w:rPr>
        <w:br/>
      </w:r>
      <w:r w:rsidRPr="00FE5B8C">
        <w:rPr>
          <w:rStyle w:val="Strong"/>
        </w:rPr>
        <w:t xml:space="preserve">Aug 2019 </w:t>
      </w:r>
      <w:r w:rsidR="00520E9B" w:rsidRPr="00FE5B8C">
        <w:rPr>
          <w:rStyle w:val="Strong"/>
        </w:rPr>
        <w:t>-</w:t>
      </w:r>
      <w:r w:rsidRPr="00FE5B8C">
        <w:rPr>
          <w:rStyle w:val="Strong"/>
        </w:rPr>
        <w:t xml:space="preserve"> Feb 2021</w:t>
      </w:r>
    </w:p>
    <w:p w14:paraId="41DC47B1" w14:textId="6734DD32" w:rsidR="00C92C6A" w:rsidRPr="00FE5B8C" w:rsidRDefault="00C92C6A" w:rsidP="00FE5B8C">
      <w:pPr>
        <w:pStyle w:val="ListParagraph"/>
        <w:numPr>
          <w:ilvl w:val="0"/>
          <w:numId w:val="13"/>
        </w:numPr>
        <w:rPr>
          <w:rStyle w:val="Strong"/>
          <w:b w:val="0"/>
          <w:bCs w:val="0"/>
        </w:rPr>
      </w:pPr>
      <w:r w:rsidRPr="00FE5B8C">
        <w:rPr>
          <w:rStyle w:val="Strong"/>
          <w:b w:val="0"/>
          <w:bCs w:val="0"/>
        </w:rPr>
        <w:t>Designed and implemented a complete Design System including reusable components, fonts, and asset libraries.</w:t>
      </w:r>
    </w:p>
    <w:p w14:paraId="3AB71CE7" w14:textId="6AB54351" w:rsidR="00C92C6A" w:rsidRPr="00FE5B8C" w:rsidRDefault="00C92C6A" w:rsidP="00FE5B8C">
      <w:pPr>
        <w:pStyle w:val="ListParagraph"/>
        <w:numPr>
          <w:ilvl w:val="0"/>
          <w:numId w:val="13"/>
        </w:numPr>
        <w:rPr>
          <w:rStyle w:val="Strong"/>
          <w:b w:val="0"/>
          <w:bCs w:val="0"/>
        </w:rPr>
      </w:pPr>
      <w:r w:rsidRPr="00FE5B8C">
        <w:rPr>
          <w:rStyle w:val="Strong"/>
          <w:b w:val="0"/>
          <w:bCs w:val="0"/>
        </w:rPr>
        <w:t>Developed interaction designs for both Android and iOS platforms following Material Design and Apple HIG guidelines.</w:t>
      </w:r>
    </w:p>
    <w:p w14:paraId="1DDCAE53" w14:textId="4213F445" w:rsidR="00C92C6A" w:rsidRPr="00FE5B8C" w:rsidRDefault="00C92C6A" w:rsidP="00FE5B8C">
      <w:pPr>
        <w:pStyle w:val="ListParagraph"/>
        <w:numPr>
          <w:ilvl w:val="0"/>
          <w:numId w:val="13"/>
        </w:numPr>
        <w:rPr>
          <w:rStyle w:val="Strong"/>
          <w:b w:val="0"/>
          <w:bCs w:val="0"/>
        </w:rPr>
      </w:pPr>
      <w:r w:rsidRPr="00FE5B8C">
        <w:rPr>
          <w:rStyle w:val="Strong"/>
          <w:b w:val="0"/>
          <w:bCs w:val="0"/>
        </w:rPr>
        <w:t>Ensured AODA accessibility compliance across mobile and web experiences.</w:t>
      </w:r>
    </w:p>
    <w:p w14:paraId="361868EA" w14:textId="0C3FDD52" w:rsidR="00C92C6A" w:rsidRPr="00FE5B8C" w:rsidRDefault="00C92C6A" w:rsidP="00FE5B8C">
      <w:pPr>
        <w:pStyle w:val="ListParagraph"/>
        <w:numPr>
          <w:ilvl w:val="0"/>
          <w:numId w:val="13"/>
        </w:numPr>
        <w:rPr>
          <w:rStyle w:val="Strong"/>
          <w:b w:val="0"/>
          <w:bCs w:val="0"/>
        </w:rPr>
      </w:pPr>
      <w:r w:rsidRPr="00FE5B8C">
        <w:rPr>
          <w:rStyle w:val="Strong"/>
          <w:b w:val="0"/>
          <w:bCs w:val="0"/>
        </w:rPr>
        <w:t>Created platform-specific design assets for distributed development teams (Web, iOS, and Android).</w:t>
      </w:r>
    </w:p>
    <w:p w14:paraId="617DACC7" w14:textId="4EC47EDC" w:rsidR="00C92C6A" w:rsidRPr="00FE5B8C" w:rsidRDefault="00C92C6A" w:rsidP="00FE5B8C">
      <w:pPr>
        <w:pStyle w:val="ListParagraph"/>
        <w:numPr>
          <w:ilvl w:val="0"/>
          <w:numId w:val="13"/>
        </w:numPr>
        <w:rPr>
          <w:rStyle w:val="Strong"/>
          <w:b w:val="0"/>
          <w:bCs w:val="0"/>
        </w:rPr>
      </w:pPr>
      <w:r w:rsidRPr="00FE5B8C">
        <w:rPr>
          <w:rStyle w:val="Strong"/>
          <w:b w:val="0"/>
          <w:bCs w:val="0"/>
        </w:rPr>
        <w:t>Conducted design walkthroughs and user feedback sessions with stakeholders and sponsor users.</w:t>
      </w:r>
    </w:p>
    <w:p w14:paraId="2D5A2AFB" w14:textId="333EA438" w:rsidR="00C92C6A" w:rsidRPr="00FE5B8C" w:rsidRDefault="00C92C6A" w:rsidP="00FE5B8C">
      <w:pPr>
        <w:pStyle w:val="ListParagraph"/>
        <w:numPr>
          <w:ilvl w:val="0"/>
          <w:numId w:val="13"/>
        </w:numPr>
        <w:rPr>
          <w:rStyle w:val="Strong"/>
          <w:b w:val="0"/>
          <w:bCs w:val="0"/>
        </w:rPr>
      </w:pPr>
      <w:r w:rsidRPr="00FE5B8C">
        <w:rPr>
          <w:rStyle w:val="Strong"/>
          <w:b w:val="0"/>
          <w:bCs w:val="0"/>
        </w:rPr>
        <w:t>Partnered with Business Analysts to ensure that user experiences aligned with business and functional requirements.</w:t>
      </w:r>
    </w:p>
    <w:p w14:paraId="772FAD1B" w14:textId="6FC3AC6F" w:rsidR="00C92C6A" w:rsidRPr="00FE5B8C" w:rsidRDefault="00C92C6A" w:rsidP="00FE5B8C">
      <w:pPr>
        <w:pStyle w:val="ListParagraph"/>
        <w:numPr>
          <w:ilvl w:val="0"/>
          <w:numId w:val="13"/>
        </w:numPr>
        <w:rPr>
          <w:rStyle w:val="Strong"/>
          <w:b w:val="0"/>
          <w:bCs w:val="0"/>
        </w:rPr>
      </w:pPr>
      <w:r w:rsidRPr="00FE5B8C">
        <w:rPr>
          <w:rStyle w:val="Strong"/>
          <w:b w:val="0"/>
          <w:bCs w:val="0"/>
        </w:rPr>
        <w:t>Produced detailed user flows and annotated specifications for developers, ensuring smooth implementation.</w:t>
      </w:r>
    </w:p>
    <w:p w14:paraId="7B10E169" w14:textId="63EB45AB" w:rsidR="00C92C6A" w:rsidRPr="00FE5B8C" w:rsidRDefault="00C92C6A" w:rsidP="00FE5B8C">
      <w:pPr>
        <w:pStyle w:val="ListParagraph"/>
        <w:numPr>
          <w:ilvl w:val="0"/>
          <w:numId w:val="13"/>
        </w:numPr>
        <w:rPr>
          <w:rStyle w:val="Strong"/>
          <w:b w:val="0"/>
          <w:bCs w:val="0"/>
        </w:rPr>
      </w:pPr>
      <w:r w:rsidRPr="00FE5B8C">
        <w:rPr>
          <w:rStyle w:val="Strong"/>
          <w:b w:val="0"/>
          <w:bCs w:val="0"/>
        </w:rPr>
        <w:t>Addressed and resolved cross-platform design issues, improving overall product consistency.</w:t>
      </w:r>
    </w:p>
    <w:p w14:paraId="4BAA7180" w14:textId="77777777" w:rsidR="00C92C6A" w:rsidRPr="00C92C6A" w:rsidRDefault="00C92C6A" w:rsidP="00FE5B8C">
      <w:pPr>
        <w:pStyle w:val="NoSpacing"/>
      </w:pPr>
    </w:p>
    <w:p w14:paraId="7E60767F" w14:textId="535B63F8" w:rsidR="00C92C6A" w:rsidRPr="006658F1" w:rsidRDefault="002241F6" w:rsidP="006658F1">
      <w:pPr>
        <w:spacing w:after="0"/>
        <w:rPr>
          <w:rStyle w:val="Strong"/>
        </w:rPr>
      </w:pPr>
      <w:proofErr w:type="spellStart"/>
      <w:r w:rsidRPr="002241F6">
        <w:rPr>
          <w:rStyle w:val="Strong"/>
        </w:rPr>
        <w:t>Infotek</w:t>
      </w:r>
      <w:proofErr w:type="spellEnd"/>
      <w:r w:rsidRPr="002241F6">
        <w:rPr>
          <w:rStyle w:val="Strong"/>
        </w:rPr>
        <w:t xml:space="preserve"> Consulting Inc. – Senior UX/UI Product Designer</w:t>
      </w:r>
      <w:r w:rsidR="00520E9B" w:rsidRPr="006658F1">
        <w:rPr>
          <w:rStyle w:val="Strong"/>
        </w:rPr>
        <w:t xml:space="preserve"> </w:t>
      </w:r>
      <w:r w:rsidR="00C92C6A" w:rsidRPr="006658F1">
        <w:rPr>
          <w:rStyle w:val="Strong"/>
        </w:rPr>
        <w:t>(Toronto, ON) (Contract)</w:t>
      </w:r>
      <w:r w:rsidR="00520E9B" w:rsidRPr="006658F1">
        <w:rPr>
          <w:rStyle w:val="Strong"/>
        </w:rPr>
        <w:br/>
      </w:r>
      <w:r w:rsidR="00C92C6A" w:rsidRPr="006658F1">
        <w:rPr>
          <w:rStyle w:val="Strong"/>
        </w:rPr>
        <w:t xml:space="preserve">Jun 2018 </w:t>
      </w:r>
      <w:r w:rsidR="00520E9B" w:rsidRPr="006658F1">
        <w:rPr>
          <w:rStyle w:val="Strong"/>
        </w:rPr>
        <w:t>-</w:t>
      </w:r>
      <w:r w:rsidR="00C92C6A" w:rsidRPr="006658F1">
        <w:rPr>
          <w:rStyle w:val="Strong"/>
        </w:rPr>
        <w:t xml:space="preserve"> Feb 2019</w:t>
      </w:r>
    </w:p>
    <w:p w14:paraId="6F76082F" w14:textId="77777777" w:rsidR="002241F6" w:rsidRPr="002241F6" w:rsidRDefault="002241F6" w:rsidP="002241F6">
      <w:pPr>
        <w:pStyle w:val="ListParagraph"/>
        <w:numPr>
          <w:ilvl w:val="0"/>
          <w:numId w:val="13"/>
        </w:numPr>
        <w:rPr>
          <w:rStyle w:val="Strong"/>
          <w:b w:val="0"/>
          <w:bCs w:val="0"/>
        </w:rPr>
      </w:pPr>
      <w:r w:rsidRPr="002241F6">
        <w:rPr>
          <w:rStyle w:val="Strong"/>
          <w:b w:val="0"/>
          <w:bCs w:val="0"/>
        </w:rPr>
        <w:t>Designed responsive mobile applications for a leading Canadian financial institution, supporting internal HR and enterprise workflow solutions.</w:t>
      </w:r>
    </w:p>
    <w:p w14:paraId="1E24E6FE" w14:textId="77777777" w:rsidR="002241F6" w:rsidRPr="002241F6" w:rsidRDefault="002241F6" w:rsidP="002241F6">
      <w:pPr>
        <w:pStyle w:val="ListParagraph"/>
        <w:numPr>
          <w:ilvl w:val="0"/>
          <w:numId w:val="13"/>
        </w:numPr>
        <w:rPr>
          <w:rStyle w:val="Strong"/>
          <w:b w:val="0"/>
          <w:bCs w:val="0"/>
        </w:rPr>
      </w:pPr>
      <w:r w:rsidRPr="002241F6">
        <w:rPr>
          <w:rStyle w:val="Strong"/>
          <w:b w:val="0"/>
          <w:bCs w:val="0"/>
        </w:rPr>
        <w:t>Designed mobile approval experiences integrating enterprise platforms including ServiceNow, SAP Fieldglass, and procurement workflows.</w:t>
      </w:r>
    </w:p>
    <w:p w14:paraId="08BE51C1" w14:textId="77777777" w:rsidR="002241F6" w:rsidRPr="002241F6" w:rsidRDefault="002241F6" w:rsidP="002241F6">
      <w:pPr>
        <w:pStyle w:val="ListParagraph"/>
        <w:numPr>
          <w:ilvl w:val="0"/>
          <w:numId w:val="13"/>
        </w:numPr>
        <w:rPr>
          <w:rStyle w:val="Strong"/>
          <w:b w:val="0"/>
          <w:bCs w:val="0"/>
        </w:rPr>
      </w:pPr>
      <w:r w:rsidRPr="002241F6">
        <w:rPr>
          <w:rStyle w:val="Strong"/>
          <w:b w:val="0"/>
          <w:bCs w:val="0"/>
        </w:rPr>
        <w:t>Collaborated with product managers, business analysts, and developers to define user flows, wireframes, prototypes, and visual designs.</w:t>
      </w:r>
    </w:p>
    <w:p w14:paraId="0853046D" w14:textId="77777777" w:rsidR="002241F6" w:rsidRPr="002241F6" w:rsidRDefault="002241F6" w:rsidP="002241F6">
      <w:pPr>
        <w:pStyle w:val="ListParagraph"/>
        <w:numPr>
          <w:ilvl w:val="0"/>
          <w:numId w:val="13"/>
        </w:numPr>
        <w:rPr>
          <w:rStyle w:val="Strong"/>
          <w:b w:val="0"/>
          <w:bCs w:val="0"/>
        </w:rPr>
      </w:pPr>
      <w:r w:rsidRPr="002241F6">
        <w:rPr>
          <w:rStyle w:val="Strong"/>
          <w:b w:val="0"/>
          <w:bCs w:val="0"/>
        </w:rPr>
        <w:t>Facilitated design workshops and mood-boarding sessions to establish interaction patterns, visual hierarchy, and reusable UI components.</w:t>
      </w:r>
    </w:p>
    <w:p w14:paraId="73DD7C9F" w14:textId="77777777" w:rsidR="002241F6" w:rsidRPr="002241F6" w:rsidRDefault="002241F6" w:rsidP="002241F6">
      <w:pPr>
        <w:pStyle w:val="ListParagraph"/>
        <w:numPr>
          <w:ilvl w:val="0"/>
          <w:numId w:val="13"/>
        </w:numPr>
        <w:rPr>
          <w:rStyle w:val="Strong"/>
          <w:b w:val="0"/>
          <w:bCs w:val="0"/>
        </w:rPr>
      </w:pPr>
      <w:r w:rsidRPr="002241F6">
        <w:rPr>
          <w:rStyle w:val="Strong"/>
          <w:b w:val="0"/>
          <w:bCs w:val="0"/>
        </w:rPr>
        <w:lastRenderedPageBreak/>
        <w:t>Conducted UX and visual design audits across multiple enterprise applications to improve consistency and usability.</w:t>
      </w:r>
    </w:p>
    <w:p w14:paraId="1302D45A" w14:textId="77777777" w:rsidR="002241F6" w:rsidRPr="002241F6" w:rsidRDefault="002241F6" w:rsidP="002241F6">
      <w:pPr>
        <w:pStyle w:val="ListParagraph"/>
        <w:numPr>
          <w:ilvl w:val="0"/>
          <w:numId w:val="13"/>
        </w:numPr>
        <w:rPr>
          <w:rStyle w:val="Strong"/>
          <w:b w:val="0"/>
          <w:bCs w:val="0"/>
        </w:rPr>
      </w:pPr>
      <w:r w:rsidRPr="002241F6">
        <w:rPr>
          <w:rStyle w:val="Strong"/>
          <w:b w:val="0"/>
          <w:bCs w:val="0"/>
        </w:rPr>
        <w:t>Contributed reusable components and interaction patterns to the organization's enterprise design system.</w:t>
      </w:r>
    </w:p>
    <w:p w14:paraId="6CC72227" w14:textId="77777777" w:rsidR="002241F6" w:rsidRDefault="002241F6" w:rsidP="002241F6">
      <w:pPr>
        <w:pStyle w:val="ListParagraph"/>
        <w:numPr>
          <w:ilvl w:val="0"/>
          <w:numId w:val="13"/>
        </w:numPr>
        <w:rPr>
          <w:rStyle w:val="Strong"/>
          <w:b w:val="0"/>
          <w:bCs w:val="0"/>
        </w:rPr>
      </w:pPr>
      <w:r w:rsidRPr="002241F6">
        <w:rPr>
          <w:rStyle w:val="Strong"/>
          <w:b w:val="0"/>
          <w:bCs w:val="0"/>
        </w:rPr>
        <w:t>Produced high-fidelity prototypes and developer-ready specifications to support implementation.</w:t>
      </w:r>
      <w:r w:rsidRPr="002241F6">
        <w:rPr>
          <w:rStyle w:val="Strong"/>
          <w:b w:val="0"/>
          <w:bCs w:val="0"/>
        </w:rPr>
        <w:t xml:space="preserve"> </w:t>
      </w:r>
    </w:p>
    <w:p w14:paraId="4CF2AA20" w14:textId="77777777" w:rsidR="00762F6C" w:rsidRPr="00C92C6A" w:rsidRDefault="00762F6C" w:rsidP="00FE5B8C">
      <w:pPr>
        <w:pStyle w:val="NoSpacing"/>
      </w:pPr>
    </w:p>
    <w:p w14:paraId="4F0F0D1D" w14:textId="452EC651" w:rsidR="003B30D4" w:rsidRPr="006658F1" w:rsidRDefault="00000000" w:rsidP="006658F1">
      <w:pPr>
        <w:spacing w:after="0"/>
        <w:rPr>
          <w:rStyle w:val="Strong"/>
        </w:rPr>
      </w:pPr>
      <w:r w:rsidRPr="006658F1">
        <w:rPr>
          <w:rStyle w:val="Strong"/>
        </w:rPr>
        <w:t xml:space="preserve">IBM </w:t>
      </w:r>
      <w:r w:rsidR="00C92C6A" w:rsidRPr="006658F1">
        <w:rPr>
          <w:rStyle w:val="Strong"/>
        </w:rPr>
        <w:t>-</w:t>
      </w:r>
      <w:r w:rsidRPr="006658F1">
        <w:rPr>
          <w:rStyle w:val="Strong"/>
        </w:rPr>
        <w:t xml:space="preserve"> Sr. UX/UI Designer</w:t>
      </w:r>
      <w:r w:rsidR="00C92C6A" w:rsidRPr="006658F1">
        <w:rPr>
          <w:rStyle w:val="Strong"/>
        </w:rPr>
        <w:t xml:space="preserve"> (Toronto, ON)</w:t>
      </w:r>
      <w:r w:rsidR="00520E9B" w:rsidRPr="006658F1">
        <w:rPr>
          <w:rStyle w:val="Strong"/>
        </w:rPr>
        <w:br/>
      </w:r>
      <w:r w:rsidRPr="006658F1">
        <w:rPr>
          <w:rStyle w:val="Strong"/>
        </w:rPr>
        <w:t xml:space="preserve">Nov 2014 </w:t>
      </w:r>
      <w:r w:rsidR="00520E9B" w:rsidRPr="006658F1">
        <w:rPr>
          <w:rStyle w:val="Strong"/>
        </w:rPr>
        <w:t>-</w:t>
      </w:r>
      <w:r w:rsidRPr="006658F1">
        <w:rPr>
          <w:rStyle w:val="Strong"/>
        </w:rPr>
        <w:t xml:space="preserve"> Jun 2018</w:t>
      </w:r>
    </w:p>
    <w:p w14:paraId="5A8F9411" w14:textId="56D6E446" w:rsidR="00C92C6A" w:rsidRPr="006658F1" w:rsidRDefault="00C92C6A" w:rsidP="006658F1">
      <w:pPr>
        <w:pStyle w:val="ListParagraph"/>
        <w:numPr>
          <w:ilvl w:val="0"/>
          <w:numId w:val="17"/>
        </w:numPr>
        <w:spacing w:after="0"/>
        <w:rPr>
          <w:rStyle w:val="Strong"/>
          <w:b w:val="0"/>
          <w:bCs w:val="0"/>
        </w:rPr>
      </w:pPr>
      <w:r w:rsidRPr="006658F1">
        <w:rPr>
          <w:rStyle w:val="Strong"/>
          <w:b w:val="0"/>
          <w:bCs w:val="0"/>
        </w:rPr>
        <w:t>Designed enterprise iOS apps under the Apple + IBM Partnership, combining analytics with world-class UX to enhance efficiency and user satisfaction.</w:t>
      </w:r>
    </w:p>
    <w:p w14:paraId="5130424A" w14:textId="5BE777F6" w:rsidR="00C92C6A" w:rsidRPr="006658F1" w:rsidRDefault="00C92C6A" w:rsidP="006658F1">
      <w:pPr>
        <w:pStyle w:val="ListParagraph"/>
        <w:numPr>
          <w:ilvl w:val="0"/>
          <w:numId w:val="17"/>
        </w:numPr>
        <w:spacing w:after="0"/>
        <w:rPr>
          <w:rStyle w:val="Strong"/>
          <w:b w:val="0"/>
          <w:bCs w:val="0"/>
        </w:rPr>
      </w:pPr>
      <w:r w:rsidRPr="006658F1">
        <w:rPr>
          <w:rStyle w:val="Strong"/>
          <w:b w:val="0"/>
          <w:bCs w:val="0"/>
        </w:rPr>
        <w:t>Collaborated directly with Apple and IBM teams during client workshops to define design priorities and features.</w:t>
      </w:r>
    </w:p>
    <w:p w14:paraId="436C0339" w14:textId="313934B0" w:rsidR="00C92C6A" w:rsidRPr="006658F1" w:rsidRDefault="00C92C6A" w:rsidP="006658F1">
      <w:pPr>
        <w:pStyle w:val="ListParagraph"/>
        <w:numPr>
          <w:ilvl w:val="0"/>
          <w:numId w:val="17"/>
        </w:numPr>
        <w:spacing w:after="0"/>
        <w:rPr>
          <w:rStyle w:val="Strong"/>
          <w:b w:val="0"/>
          <w:bCs w:val="0"/>
        </w:rPr>
      </w:pPr>
      <w:r w:rsidRPr="006658F1">
        <w:rPr>
          <w:rStyle w:val="Strong"/>
          <w:b w:val="0"/>
          <w:bCs w:val="0"/>
        </w:rPr>
        <w:t>Applied IBM Design Thinking methodology, conducting research, ideation sessions, and usability testing to inform solutions.</w:t>
      </w:r>
    </w:p>
    <w:p w14:paraId="21C48297" w14:textId="74EC9277" w:rsidR="00C92C6A" w:rsidRPr="006658F1" w:rsidRDefault="00C92C6A" w:rsidP="006658F1">
      <w:pPr>
        <w:pStyle w:val="ListParagraph"/>
        <w:numPr>
          <w:ilvl w:val="0"/>
          <w:numId w:val="17"/>
        </w:numPr>
        <w:spacing w:after="0"/>
        <w:rPr>
          <w:rStyle w:val="Strong"/>
          <w:b w:val="0"/>
          <w:bCs w:val="0"/>
        </w:rPr>
      </w:pPr>
      <w:r w:rsidRPr="006658F1">
        <w:rPr>
          <w:rStyle w:val="Strong"/>
          <w:b w:val="0"/>
          <w:bCs w:val="0"/>
        </w:rPr>
        <w:t>Created wireframes, interactive prototypes, and visual design assets for multiple enterprise-grade applications.</w:t>
      </w:r>
    </w:p>
    <w:p w14:paraId="0AD2AF61" w14:textId="6D466DC2" w:rsidR="00C92C6A" w:rsidRPr="006658F1" w:rsidRDefault="00C92C6A" w:rsidP="006658F1">
      <w:pPr>
        <w:pStyle w:val="ListParagraph"/>
        <w:numPr>
          <w:ilvl w:val="0"/>
          <w:numId w:val="17"/>
        </w:numPr>
        <w:spacing w:after="0"/>
        <w:rPr>
          <w:rStyle w:val="Strong"/>
          <w:b w:val="0"/>
          <w:bCs w:val="0"/>
        </w:rPr>
      </w:pPr>
      <w:r w:rsidRPr="006658F1">
        <w:rPr>
          <w:rStyle w:val="Strong"/>
          <w:b w:val="0"/>
          <w:bCs w:val="0"/>
        </w:rPr>
        <w:t>Mentored junior designers and provided feedback to improve mobile-first and responsive design execution.</w:t>
      </w:r>
    </w:p>
    <w:p w14:paraId="4F9ECB84" w14:textId="52A14942" w:rsidR="00C92C6A" w:rsidRPr="006658F1" w:rsidRDefault="00C92C6A" w:rsidP="006658F1">
      <w:pPr>
        <w:pStyle w:val="ListParagraph"/>
        <w:numPr>
          <w:ilvl w:val="0"/>
          <w:numId w:val="17"/>
        </w:numPr>
        <w:spacing w:after="0"/>
        <w:rPr>
          <w:rStyle w:val="Strong"/>
          <w:b w:val="0"/>
          <w:bCs w:val="0"/>
        </w:rPr>
      </w:pPr>
      <w:r w:rsidRPr="006658F1">
        <w:rPr>
          <w:rStyle w:val="Strong"/>
          <w:b w:val="0"/>
          <w:bCs w:val="0"/>
        </w:rPr>
        <w:t>Followed iOS Human Interface Guidelines to ensure best-in-class app experiences.</w:t>
      </w:r>
    </w:p>
    <w:p w14:paraId="0316D9E6" w14:textId="77777777" w:rsidR="00FE5B8C" w:rsidRPr="006658F1" w:rsidRDefault="00C92C6A" w:rsidP="006658F1">
      <w:pPr>
        <w:pStyle w:val="ListParagraph"/>
        <w:numPr>
          <w:ilvl w:val="0"/>
          <w:numId w:val="17"/>
        </w:numPr>
        <w:spacing w:after="0"/>
        <w:rPr>
          <w:rStyle w:val="Strong"/>
          <w:b w:val="0"/>
          <w:bCs w:val="0"/>
        </w:rPr>
      </w:pPr>
      <w:r w:rsidRPr="006658F1">
        <w:rPr>
          <w:rStyle w:val="Strong"/>
          <w:b w:val="0"/>
          <w:bCs w:val="0"/>
        </w:rPr>
        <w:t>Designed dashboards, data visualizations, infographics, and presentations for clients across industries including Banking, Energy &amp; Utilities, and Transportation.</w:t>
      </w:r>
    </w:p>
    <w:p w14:paraId="5360A31A" w14:textId="77777777" w:rsidR="00FE5B8C" w:rsidRPr="00FE5B8C" w:rsidRDefault="00FE5B8C" w:rsidP="00FE5B8C">
      <w:pPr>
        <w:pStyle w:val="NoSpacing"/>
      </w:pPr>
    </w:p>
    <w:p w14:paraId="2CE1ACFD" w14:textId="53B442C1" w:rsidR="00FE5B8C" w:rsidRPr="006658F1" w:rsidRDefault="00000000">
      <w:pPr>
        <w:rPr>
          <w:rStyle w:val="Strong"/>
        </w:rPr>
      </w:pPr>
      <w:r w:rsidRPr="006658F1">
        <w:rPr>
          <w:rStyle w:val="Strong"/>
        </w:rPr>
        <w:t>Education &amp; Certifications</w:t>
      </w:r>
      <w:r w:rsidR="00FE5B8C" w:rsidRPr="006658F1">
        <w:rPr>
          <w:rStyle w:val="Strong"/>
        </w:rPr>
        <w:br/>
      </w:r>
      <w:r w:rsidRPr="006658F1">
        <w:rPr>
          <w:rStyle w:val="Strong"/>
          <w:b w:val="0"/>
          <w:bCs w:val="0"/>
        </w:rPr>
        <w:t>Masters in Drawing &amp; Painting</w:t>
      </w:r>
      <w:r w:rsidR="006658F1">
        <w:rPr>
          <w:rStyle w:val="Strong"/>
          <w:b w:val="0"/>
          <w:bCs w:val="0"/>
        </w:rPr>
        <w:t>,</w:t>
      </w:r>
      <w:r w:rsidRPr="006658F1">
        <w:rPr>
          <w:rStyle w:val="Strong"/>
          <w:b w:val="0"/>
          <w:bCs w:val="0"/>
        </w:rPr>
        <w:t xml:space="preserve"> </w:t>
      </w:r>
      <w:proofErr w:type="spellStart"/>
      <w:r w:rsidRPr="006658F1">
        <w:rPr>
          <w:rStyle w:val="Strong"/>
          <w:b w:val="0"/>
          <w:bCs w:val="0"/>
        </w:rPr>
        <w:t>Jiwaji</w:t>
      </w:r>
      <w:proofErr w:type="spellEnd"/>
      <w:r w:rsidRPr="006658F1">
        <w:rPr>
          <w:rStyle w:val="Strong"/>
          <w:b w:val="0"/>
          <w:bCs w:val="0"/>
        </w:rPr>
        <w:t xml:space="preserve"> University, India</w:t>
      </w:r>
      <w:r w:rsidRPr="006658F1">
        <w:rPr>
          <w:rStyle w:val="Strong"/>
          <w:b w:val="0"/>
          <w:bCs w:val="0"/>
        </w:rPr>
        <w:br/>
        <w:t>Bachelor of Commerce</w:t>
      </w:r>
      <w:r w:rsidR="006658F1">
        <w:rPr>
          <w:rStyle w:val="Strong"/>
          <w:b w:val="0"/>
          <w:bCs w:val="0"/>
        </w:rPr>
        <w:t>,</w:t>
      </w:r>
      <w:r w:rsidRPr="006658F1">
        <w:rPr>
          <w:rStyle w:val="Strong"/>
          <w:b w:val="0"/>
          <w:bCs w:val="0"/>
        </w:rPr>
        <w:t xml:space="preserve"> Delhi University, India</w:t>
      </w:r>
      <w:r w:rsidRPr="006658F1">
        <w:rPr>
          <w:rStyle w:val="Strong"/>
          <w:b w:val="0"/>
          <w:bCs w:val="0"/>
        </w:rPr>
        <w:br/>
        <w:t>UX Certification (</w:t>
      </w:r>
      <w:proofErr w:type="spellStart"/>
      <w:r w:rsidRPr="006658F1">
        <w:rPr>
          <w:rStyle w:val="Strong"/>
          <w:b w:val="0"/>
          <w:bCs w:val="0"/>
        </w:rPr>
        <w:t>UserFocus</w:t>
      </w:r>
      <w:proofErr w:type="spellEnd"/>
      <w:r w:rsidRPr="006658F1">
        <w:rPr>
          <w:rStyle w:val="Strong"/>
          <w:b w:val="0"/>
          <w:bCs w:val="0"/>
        </w:rPr>
        <w:t>, UK) · Usability Certificate (HFI) · Figma Certified (Udemy, 2022) · HTML/CSS Certified (Udemy, 2022)</w:t>
      </w:r>
    </w:p>
    <w:p w14:paraId="30685510" w14:textId="77777777" w:rsidR="00FE5B8C" w:rsidRDefault="00FE5B8C" w:rsidP="00FE5B8C">
      <w:pPr>
        <w:pStyle w:val="NoSpacing"/>
      </w:pPr>
    </w:p>
    <w:p w14:paraId="4B3FAAA6" w14:textId="77777777" w:rsidR="006658F1" w:rsidRDefault="00000000" w:rsidP="006658F1">
      <w:pPr>
        <w:spacing w:after="0"/>
        <w:rPr>
          <w:rStyle w:val="Strong"/>
        </w:rPr>
      </w:pPr>
      <w:r w:rsidRPr="006658F1">
        <w:rPr>
          <w:rStyle w:val="Strong"/>
        </w:rPr>
        <w:t>Skills &amp; Expertise</w:t>
      </w:r>
    </w:p>
    <w:p w14:paraId="5DC4B078" w14:textId="77777777" w:rsidR="006658F1" w:rsidRPr="006658F1" w:rsidRDefault="00000000" w:rsidP="006658F1">
      <w:pPr>
        <w:pStyle w:val="ListParagraph"/>
        <w:numPr>
          <w:ilvl w:val="0"/>
          <w:numId w:val="20"/>
        </w:numPr>
        <w:spacing w:after="0"/>
        <w:rPr>
          <w:rStyle w:val="Strong"/>
        </w:rPr>
      </w:pPr>
      <w:r w:rsidRPr="006658F1">
        <w:rPr>
          <w:rStyle w:val="Strong"/>
        </w:rPr>
        <w:t>Design Tools:</w:t>
      </w:r>
      <w:r w:rsidRPr="006658F1">
        <w:rPr>
          <w:rStyle w:val="Strong"/>
          <w:b w:val="0"/>
          <w:bCs w:val="0"/>
        </w:rPr>
        <w:t xml:space="preserve"> Figma, Adobe Photoshop, Illustrator, After Effects, InVision, Sketch, Axure, Zeplin</w:t>
      </w:r>
    </w:p>
    <w:p w14:paraId="002D37FE" w14:textId="77777777" w:rsidR="006658F1" w:rsidRPr="006658F1" w:rsidRDefault="00000000" w:rsidP="006658F1">
      <w:pPr>
        <w:pStyle w:val="ListParagraph"/>
        <w:numPr>
          <w:ilvl w:val="0"/>
          <w:numId w:val="20"/>
        </w:numPr>
        <w:spacing w:after="0"/>
        <w:rPr>
          <w:rStyle w:val="Strong"/>
        </w:rPr>
      </w:pPr>
      <w:r w:rsidRPr="006658F1">
        <w:rPr>
          <w:rStyle w:val="Strong"/>
        </w:rPr>
        <w:t>Front-End &amp; Systems:</w:t>
      </w:r>
      <w:r w:rsidRPr="006658F1">
        <w:rPr>
          <w:rStyle w:val="Strong"/>
          <w:b w:val="0"/>
          <w:bCs w:val="0"/>
        </w:rPr>
        <w:t xml:space="preserve"> CSS, HTML, AODA, Google Material Design, iOS Guidelines, Design Systems, Style Guides</w:t>
      </w:r>
    </w:p>
    <w:p w14:paraId="43E16956" w14:textId="77777777" w:rsidR="006658F1" w:rsidRPr="006658F1" w:rsidRDefault="00000000" w:rsidP="006658F1">
      <w:pPr>
        <w:pStyle w:val="ListParagraph"/>
        <w:numPr>
          <w:ilvl w:val="0"/>
          <w:numId w:val="20"/>
        </w:numPr>
        <w:spacing w:after="0"/>
        <w:rPr>
          <w:rStyle w:val="Strong"/>
        </w:rPr>
      </w:pPr>
      <w:r w:rsidRPr="006658F1">
        <w:rPr>
          <w:rStyle w:val="Strong"/>
        </w:rPr>
        <w:t>UX Methods:</w:t>
      </w:r>
      <w:r w:rsidRPr="006658F1">
        <w:rPr>
          <w:rStyle w:val="Strong"/>
          <w:b w:val="0"/>
          <w:bCs w:val="0"/>
        </w:rPr>
        <w:t xml:space="preserve"> User Research, Usability Testing, Journey Mapping, User-Centered Design, Visual Design</w:t>
      </w:r>
    </w:p>
    <w:p w14:paraId="5D5671A3" w14:textId="12E70617" w:rsidR="00036930" w:rsidRPr="006658F1" w:rsidRDefault="00000000" w:rsidP="006658F1">
      <w:pPr>
        <w:pStyle w:val="ListParagraph"/>
        <w:numPr>
          <w:ilvl w:val="0"/>
          <w:numId w:val="20"/>
        </w:numPr>
        <w:spacing w:after="0"/>
        <w:rPr>
          <w:rStyle w:val="Strong"/>
        </w:rPr>
      </w:pPr>
      <w:r w:rsidRPr="006658F1">
        <w:rPr>
          <w:rStyle w:val="Strong"/>
        </w:rPr>
        <w:t>Collaboration:</w:t>
      </w:r>
      <w:r w:rsidRPr="006658F1">
        <w:rPr>
          <w:rStyle w:val="Strong"/>
          <w:b w:val="0"/>
          <w:bCs w:val="0"/>
        </w:rPr>
        <w:t xml:space="preserve"> Agile, Confluence, User Flows, Prototyping, Wireframes</w:t>
      </w:r>
    </w:p>
    <w:sectPr w:rsidR="00036930" w:rsidRPr="006658F1"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2D5F65"/>
    <w:multiLevelType w:val="hybridMultilevel"/>
    <w:tmpl w:val="0638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6005B"/>
    <w:multiLevelType w:val="hybridMultilevel"/>
    <w:tmpl w:val="8B78F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72485"/>
    <w:multiLevelType w:val="hybridMultilevel"/>
    <w:tmpl w:val="5122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23246"/>
    <w:multiLevelType w:val="hybridMultilevel"/>
    <w:tmpl w:val="C916C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334A8"/>
    <w:multiLevelType w:val="hybridMultilevel"/>
    <w:tmpl w:val="A15CE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D979CB"/>
    <w:multiLevelType w:val="hybridMultilevel"/>
    <w:tmpl w:val="477A6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8A0181"/>
    <w:multiLevelType w:val="hybridMultilevel"/>
    <w:tmpl w:val="E74E4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62B08"/>
    <w:multiLevelType w:val="hybridMultilevel"/>
    <w:tmpl w:val="2266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154C8D"/>
    <w:multiLevelType w:val="hybridMultilevel"/>
    <w:tmpl w:val="027A6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17B60"/>
    <w:multiLevelType w:val="hybridMultilevel"/>
    <w:tmpl w:val="BC94F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A6096A"/>
    <w:multiLevelType w:val="hybridMultilevel"/>
    <w:tmpl w:val="9F783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515070">
    <w:abstractNumId w:val="8"/>
  </w:num>
  <w:num w:numId="2" w16cid:durableId="2052682746">
    <w:abstractNumId w:val="6"/>
  </w:num>
  <w:num w:numId="3" w16cid:durableId="1851024626">
    <w:abstractNumId w:val="5"/>
  </w:num>
  <w:num w:numId="4" w16cid:durableId="2087989261">
    <w:abstractNumId w:val="4"/>
  </w:num>
  <w:num w:numId="5" w16cid:durableId="628240028">
    <w:abstractNumId w:val="7"/>
  </w:num>
  <w:num w:numId="6" w16cid:durableId="115876585">
    <w:abstractNumId w:val="3"/>
  </w:num>
  <w:num w:numId="7" w16cid:durableId="800347643">
    <w:abstractNumId w:val="2"/>
  </w:num>
  <w:num w:numId="8" w16cid:durableId="1525825855">
    <w:abstractNumId w:val="1"/>
  </w:num>
  <w:num w:numId="9" w16cid:durableId="79958424">
    <w:abstractNumId w:val="0"/>
  </w:num>
  <w:num w:numId="10" w16cid:durableId="12850517">
    <w:abstractNumId w:val="10"/>
  </w:num>
  <w:num w:numId="11" w16cid:durableId="235356934">
    <w:abstractNumId w:val="11"/>
  </w:num>
  <w:num w:numId="12" w16cid:durableId="486286347">
    <w:abstractNumId w:val="19"/>
  </w:num>
  <w:num w:numId="13" w16cid:durableId="1151825697">
    <w:abstractNumId w:val="9"/>
  </w:num>
  <w:num w:numId="14" w16cid:durableId="68770616">
    <w:abstractNumId w:val="16"/>
  </w:num>
  <w:num w:numId="15" w16cid:durableId="1384674028">
    <w:abstractNumId w:val="13"/>
  </w:num>
  <w:num w:numId="16" w16cid:durableId="758137908">
    <w:abstractNumId w:val="15"/>
  </w:num>
  <w:num w:numId="17" w16cid:durableId="1688869827">
    <w:abstractNumId w:val="17"/>
  </w:num>
  <w:num w:numId="18" w16cid:durableId="1190874249">
    <w:abstractNumId w:val="18"/>
  </w:num>
  <w:num w:numId="19" w16cid:durableId="191262227">
    <w:abstractNumId w:val="12"/>
  </w:num>
  <w:num w:numId="20" w16cid:durableId="8156096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58E4"/>
    <w:rsid w:val="00034616"/>
    <w:rsid w:val="00036930"/>
    <w:rsid w:val="0006063C"/>
    <w:rsid w:val="0011158E"/>
    <w:rsid w:val="0015074B"/>
    <w:rsid w:val="002241F6"/>
    <w:rsid w:val="0029639D"/>
    <w:rsid w:val="00326F90"/>
    <w:rsid w:val="003968F3"/>
    <w:rsid w:val="003B30D4"/>
    <w:rsid w:val="00497BDC"/>
    <w:rsid w:val="004D1E6E"/>
    <w:rsid w:val="00520E9B"/>
    <w:rsid w:val="006658F1"/>
    <w:rsid w:val="00666820"/>
    <w:rsid w:val="00671D04"/>
    <w:rsid w:val="00762F6C"/>
    <w:rsid w:val="007839BE"/>
    <w:rsid w:val="007D37E8"/>
    <w:rsid w:val="007E0141"/>
    <w:rsid w:val="007F5B1E"/>
    <w:rsid w:val="00916134"/>
    <w:rsid w:val="00971177"/>
    <w:rsid w:val="00AA1D8D"/>
    <w:rsid w:val="00AA74BA"/>
    <w:rsid w:val="00B47730"/>
    <w:rsid w:val="00C12CA3"/>
    <w:rsid w:val="00C92C6A"/>
    <w:rsid w:val="00CB0664"/>
    <w:rsid w:val="00D0439C"/>
    <w:rsid w:val="00D24C9D"/>
    <w:rsid w:val="00FB2CE0"/>
    <w:rsid w:val="00FC693F"/>
    <w:rsid w:val="00FE5B8C"/>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78A75B"/>
  <w14:defaultImageDpi w14:val="300"/>
  <w15:docId w15:val="{62603A56-603D-5944-8341-8B0A454DF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7D37E8"/>
    <w:pPr>
      <w:spacing w:before="100" w:beforeAutospacing="1" w:after="100" w:afterAutospacing="1" w:line="240" w:lineRule="auto"/>
    </w:pPr>
    <w:rPr>
      <w:rFonts w:ascii="Times New Roman" w:eastAsia="Times New Roman" w:hAnsi="Times New Roman" w:cs="Times New Roman"/>
      <w:sz w:val="24"/>
      <w:szCs w:val="24"/>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1259</Words>
  <Characters>7182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Rajiv Sarna</cp:lastModifiedBy>
  <cp:revision>6</cp:revision>
  <dcterms:created xsi:type="dcterms:W3CDTF">2025-12-11T16:27:00Z</dcterms:created>
  <dcterms:modified xsi:type="dcterms:W3CDTF">2026-07-10T18:58:00Z</dcterms:modified>
  <cp:category/>
</cp:coreProperties>
</file>